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nqulrsy11781" w:colFirst="0" w:colLast="0"/>
      <w:bookmarkEnd w:id="0"/>
      <w:r>
        <w:rPr>
          <w:rFonts w:ascii="Cambria" w:hAnsi="Cambria" w:eastAsia="Cambria" w:cs="Cambria"/>
          <w:color w:val="1155CC"/>
          <w:sz w:val="36"/>
          <w:szCs w:val="36"/>
          <w:rtl w:val="0"/>
        </w:rPr>
        <w:t>Free Template – Employee Benefits Survey</w:t>
      </w:r>
    </w:p>
    <w:p w14:paraId="00000003">
      <w:pPr>
        <w:pageBreakBefore w:val="0"/>
        <w:jc w:val="center"/>
        <w:rPr>
          <w:rFonts w:ascii="Cambria" w:hAnsi="Cambria" w:eastAsia="Cambria" w:cs="Cambria"/>
          <w:color w:val="1155CC"/>
          <w:sz w:val="36"/>
          <w:szCs w:val="36"/>
        </w:rPr>
      </w:pPr>
    </w:p>
    <w:p w14:paraId="00000004">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 xml:space="preserve"> Use this survey to insight into an employee’s perceptions of the benefit offerings.  </w:t>
      </w:r>
    </w:p>
    <w:p w14:paraId="00000005">
      <w:pPr>
        <w:pageBreakBefore w:val="0"/>
        <w:rPr>
          <w:rFonts w:ascii="Cambria" w:hAnsi="Cambria" w:eastAsia="Cambria" w:cs="Cambria"/>
          <w:sz w:val="24"/>
          <w:szCs w:val="24"/>
        </w:rPr>
      </w:pPr>
    </w:p>
    <w:p w14:paraId="00000006">
      <w:pPr>
        <w:pageBreakBefore w:val="0"/>
        <w:rPr>
          <w:rFonts w:ascii="Cambria" w:hAnsi="Cambria" w:eastAsia="Cambria" w:cs="Cambria"/>
          <w:sz w:val="24"/>
          <w:szCs w:val="24"/>
        </w:rPr>
      </w:pPr>
      <w:r>
        <w:rPr>
          <w:rFonts w:ascii="Cambria" w:hAnsi="Cambria" w:eastAsia="Cambria" w:cs="Cambria"/>
          <w:sz w:val="24"/>
          <w:szCs w:val="24"/>
          <w:rtl w:val="0"/>
        </w:rPr>
        <w:t>Using employee benefits surveys within your organization, you can immediately see where you are doing great and where you might have untapped potential. Copy this template to your Google Drive and customize it for your organization.</w:t>
      </w:r>
    </w:p>
    <w:p w14:paraId="00000007">
      <w:pPr>
        <w:pageBreakBefore w:val="0"/>
        <w:rPr>
          <w:rFonts w:ascii="Cambria" w:hAnsi="Cambria" w:eastAsia="Cambria" w:cs="Cambria"/>
          <w:sz w:val="24"/>
          <w:szCs w:val="24"/>
        </w:rPr>
      </w:pPr>
    </w:p>
    <w:p w14:paraId="00000008">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rtl w:val="0"/>
        </w:rPr>
        <w:t xml:space="preserve">Your responses to this survey are anonymous. The leaders are committed to analyzing your results and taking action. </w:t>
      </w:r>
      <w:r>
        <w:rPr>
          <w:rFonts w:ascii="Cambria" w:hAnsi="Cambria" w:eastAsia="Cambria" w:cs="Cambria"/>
          <w:sz w:val="24"/>
          <w:szCs w:val="24"/>
          <w:highlight w:val="white"/>
          <w:rtl w:val="0"/>
        </w:rPr>
        <w:t xml:space="preserve">Please answer this quick survey by &lt;HOUR OF THE DAY&gt; on &lt;DATE&gt;. </w:t>
      </w:r>
    </w:p>
    <w:p w14:paraId="0000000B">
      <w:pPr>
        <w:pageBreakBefore w:val="0"/>
        <w:rPr>
          <w:rFonts w:ascii="Cambria" w:hAnsi="Cambria" w:eastAsia="Cambria" w:cs="Cambria"/>
          <w:sz w:val="24"/>
          <w:szCs w:val="24"/>
        </w:rPr>
      </w:pPr>
    </w:p>
    <w:p w14:paraId="0000000C">
      <w:pPr>
        <w:pageBreakBefore w:val="0"/>
        <w:rPr>
          <w:rFonts w:ascii="Cambria" w:hAnsi="Cambria" w:eastAsia="Cambria" w:cs="Cambria"/>
          <w:sz w:val="24"/>
          <w:szCs w:val="24"/>
        </w:rPr>
      </w:pPr>
      <w:r>
        <w:rPr>
          <w:rFonts w:ascii="Cambria" w:hAnsi="Cambria" w:eastAsia="Cambria" w:cs="Cambria"/>
          <w:sz w:val="24"/>
          <w:szCs w:val="24"/>
          <w:rtl w:val="0"/>
        </w:rPr>
        <w:t>Thank you for your time. Your responses will help our organization become a better place to work. If you have any questions about the survey, please contact [insert name of contact person].</w:t>
      </w:r>
    </w:p>
    <w:p w14:paraId="0000000D">
      <w:pPr>
        <w:pageBreakBefore w:val="0"/>
        <w:rPr>
          <w:rFonts w:ascii="Cambria" w:hAnsi="Cambria" w:eastAsia="Cambria" w:cs="Cambria"/>
          <w:sz w:val="24"/>
          <w:szCs w:val="24"/>
        </w:rPr>
      </w:pPr>
    </w:p>
    <w:p w14:paraId="0000000E">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1">
      <w:pPr>
        <w:pageBreakBefore w:val="0"/>
        <w:rPr>
          <w:rFonts w:ascii="Cambria" w:hAnsi="Cambria" w:eastAsia="Cambria" w:cs="Cambria"/>
          <w:sz w:val="24"/>
          <w:szCs w:val="24"/>
          <w:highlight w:val="white"/>
        </w:rPr>
      </w:pPr>
    </w:p>
    <w:p w14:paraId="0000001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3">
      <w:pPr>
        <w:pageBreakBefore w:val="0"/>
        <w:rPr>
          <w:rFonts w:ascii="Cambria" w:hAnsi="Cambria" w:eastAsia="Cambria" w:cs="Cambria"/>
          <w:sz w:val="24"/>
          <w:szCs w:val="24"/>
          <w:highlight w:val="white"/>
        </w:rPr>
      </w:pP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5">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6">
      <w:pPr>
        <w:pageBreakBefore w:val="0"/>
        <w:rPr>
          <w:rFonts w:ascii="Cambria" w:hAnsi="Cambria" w:eastAsia="Cambria" w:cs="Cambria"/>
          <w:sz w:val="24"/>
          <w:szCs w:val="24"/>
          <w:highlight w:val="white"/>
        </w:rPr>
      </w:pPr>
    </w:p>
    <w:p w14:paraId="0000001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8">
      <w:pPr>
        <w:pageBreakBefore w:val="0"/>
        <w:rPr>
          <w:rFonts w:ascii="Cambria" w:hAnsi="Cambria" w:eastAsia="Cambria" w:cs="Cambria"/>
          <w:sz w:val="24"/>
          <w:szCs w:val="24"/>
          <w:highlight w:val="white"/>
        </w:rPr>
      </w:pP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C">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D">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E">
      <w:pPr>
        <w:pageBreakBefore w:val="0"/>
        <w:ind w:left="720" w:firstLine="0"/>
        <w:rPr>
          <w:rFonts w:ascii="Cambria" w:hAnsi="Cambria" w:eastAsia="Cambria" w:cs="Cambria"/>
          <w:sz w:val="24"/>
          <w:szCs w:val="24"/>
          <w:highlight w:val="white"/>
        </w:rPr>
      </w:pPr>
    </w:p>
    <w:p w14:paraId="0000001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20">
      <w:pPr>
        <w:pageBreakBefore w:val="0"/>
        <w:rPr>
          <w:rFonts w:ascii="Cambria" w:hAnsi="Cambria" w:eastAsia="Cambria" w:cs="Cambria"/>
          <w:sz w:val="24"/>
          <w:szCs w:val="24"/>
          <w:highlight w:val="white"/>
        </w:rPr>
      </w:pP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4">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5">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6">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Benefits Questionnaire</w:t>
      </w:r>
    </w:p>
    <w:p w14:paraId="00000027">
      <w:pPr>
        <w:pageBreakBefore w:val="0"/>
        <w:rPr>
          <w:rFonts w:ascii="Cambria" w:hAnsi="Cambria" w:eastAsia="Cambria" w:cs="Cambria"/>
          <w:sz w:val="26"/>
          <w:szCs w:val="26"/>
          <w:highlight w:val="white"/>
        </w:rPr>
      </w:pPr>
    </w:p>
    <w:p w14:paraId="0000002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B">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C">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rPr>
      </w:pPr>
      <w:r>
        <w:rPr>
          <w:rFonts w:ascii="Cambria" w:hAnsi="Cambria" w:eastAsia="Cambria" w:cs="Cambria"/>
          <w:sz w:val="24"/>
          <w:szCs w:val="24"/>
          <w:highlight w:val="white"/>
          <w:rtl w:val="0"/>
        </w:rPr>
        <w:t>Choose the most appropriate answer:</w:t>
      </w:r>
    </w:p>
    <w:p w14:paraId="0000002F">
      <w:pPr>
        <w:pageBreakBefore w:val="0"/>
        <w:rPr>
          <w:rFonts w:ascii="Cambria" w:hAnsi="Cambria" w:eastAsia="Cambria" w:cs="Cambria"/>
          <w:sz w:val="24"/>
          <w:szCs w:val="24"/>
        </w:rPr>
      </w:pPr>
    </w:p>
    <w:p w14:paraId="00000030">
      <w:pPr>
        <w:pageBreakBefore w:val="0"/>
        <w:rPr>
          <w:rFonts w:ascii="Cambria" w:hAnsi="Cambria" w:eastAsia="Cambria" w:cs="Cambria"/>
          <w:sz w:val="24"/>
          <w:szCs w:val="24"/>
        </w:rPr>
      </w:pPr>
      <w:r>
        <w:rPr>
          <w:rFonts w:ascii="Cambria" w:hAnsi="Cambria" w:eastAsia="Cambria" w:cs="Cambria"/>
          <w:sz w:val="24"/>
          <w:szCs w:val="24"/>
          <w:rtl w:val="0"/>
        </w:rPr>
        <w:t>Q: How satisfied are you with the benefits offered by your organization?</w:t>
      </w:r>
    </w:p>
    <w:p w14:paraId="00000031">
      <w:pPr>
        <w:pageBreakBefore w:val="0"/>
        <w:rPr>
          <w:rFonts w:ascii="Cambria" w:hAnsi="Cambria" w:eastAsia="Cambria" w:cs="Cambria"/>
          <w:sz w:val="24"/>
          <w:szCs w:val="24"/>
        </w:rPr>
      </w:pPr>
    </w:p>
    <w:p w14:paraId="0000003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3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3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5">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36">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37">
      <w:pPr>
        <w:pageBreakBefore w:val="0"/>
        <w:rPr>
          <w:rFonts w:ascii="Cambria" w:hAnsi="Cambria" w:eastAsia="Cambria" w:cs="Cambria"/>
          <w:sz w:val="24"/>
          <w:szCs w:val="24"/>
        </w:rPr>
      </w:pPr>
    </w:p>
    <w:p w14:paraId="00000038">
      <w:pPr>
        <w:pageBreakBefore w:val="0"/>
        <w:rPr>
          <w:rFonts w:ascii="Cambria" w:hAnsi="Cambria" w:eastAsia="Cambria" w:cs="Cambria"/>
          <w:sz w:val="24"/>
          <w:szCs w:val="24"/>
        </w:rPr>
      </w:pPr>
      <w:r>
        <w:rPr>
          <w:rFonts w:ascii="Cambria" w:hAnsi="Cambria" w:eastAsia="Cambria" w:cs="Cambria"/>
          <w:sz w:val="24"/>
          <w:szCs w:val="24"/>
          <w:rtl w:val="0"/>
        </w:rPr>
        <w:t>Q: I have a clear understanding of the benefits packages offered by my organization:</w:t>
      </w:r>
    </w:p>
    <w:p w14:paraId="00000039">
      <w:pPr>
        <w:pageBreakBefore w:val="0"/>
        <w:rPr>
          <w:rFonts w:ascii="Cambria" w:hAnsi="Cambria" w:eastAsia="Cambria" w:cs="Cambria"/>
          <w:sz w:val="24"/>
          <w:szCs w:val="24"/>
        </w:rPr>
      </w:pPr>
    </w:p>
    <w:p w14:paraId="0000003A">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B">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C">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D">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E">
      <w:pPr>
        <w:pageBreakBefore w:val="0"/>
        <w:numPr>
          <w:ilvl w:val="0"/>
          <w:numId w:val="6"/>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F">
      <w:pPr>
        <w:pageBreakBefore w:val="0"/>
        <w:rPr>
          <w:rFonts w:ascii="Cambria" w:hAnsi="Cambria" w:eastAsia="Cambria" w:cs="Cambria"/>
          <w:sz w:val="24"/>
          <w:szCs w:val="24"/>
        </w:rPr>
      </w:pPr>
    </w:p>
    <w:p w14:paraId="00000040">
      <w:pPr>
        <w:pageBreakBefore w:val="0"/>
        <w:rPr>
          <w:rFonts w:ascii="Cambria" w:hAnsi="Cambria" w:eastAsia="Cambria" w:cs="Cambria"/>
          <w:sz w:val="24"/>
          <w:szCs w:val="24"/>
        </w:rPr>
      </w:pPr>
      <w:r>
        <w:rPr>
          <w:rFonts w:ascii="Cambria" w:hAnsi="Cambria" w:eastAsia="Cambria" w:cs="Cambria"/>
          <w:sz w:val="24"/>
          <w:szCs w:val="24"/>
          <w:rtl w:val="0"/>
        </w:rPr>
        <w:t>Q: The benefits my organization offers can compete with those offered by other organizations:</w:t>
      </w:r>
    </w:p>
    <w:p w14:paraId="00000041">
      <w:pPr>
        <w:pageBreakBefore w:val="0"/>
        <w:rPr>
          <w:rFonts w:ascii="Cambria" w:hAnsi="Cambria" w:eastAsia="Cambria" w:cs="Cambria"/>
          <w:sz w:val="24"/>
          <w:szCs w:val="24"/>
        </w:rPr>
      </w:pPr>
    </w:p>
    <w:p w14:paraId="00000042">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5">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6">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7">
      <w:pPr>
        <w:pageBreakBefore w:val="0"/>
        <w:rPr>
          <w:rFonts w:ascii="Cambria" w:hAnsi="Cambria" w:eastAsia="Cambria" w:cs="Cambria"/>
          <w:sz w:val="24"/>
          <w:szCs w:val="24"/>
        </w:rPr>
      </w:pPr>
    </w:p>
    <w:p w14:paraId="00000048">
      <w:pPr>
        <w:pageBreakBefore w:val="0"/>
        <w:rPr>
          <w:rFonts w:ascii="Cambria" w:hAnsi="Cambria" w:eastAsia="Cambria" w:cs="Cambria"/>
          <w:sz w:val="24"/>
          <w:szCs w:val="24"/>
        </w:rPr>
      </w:pPr>
      <w:r>
        <w:rPr>
          <w:rFonts w:ascii="Cambria" w:hAnsi="Cambria" w:eastAsia="Cambria" w:cs="Cambria"/>
          <w:sz w:val="24"/>
          <w:szCs w:val="24"/>
          <w:rtl w:val="0"/>
        </w:rPr>
        <w:t>Q: When I joined the company, all benefits were explained to me clearly and thoroughly:</w:t>
      </w:r>
    </w:p>
    <w:p w14:paraId="00000049">
      <w:pPr>
        <w:pageBreakBefore w:val="0"/>
        <w:rPr>
          <w:rFonts w:ascii="Cambria" w:hAnsi="Cambria" w:eastAsia="Cambria" w:cs="Cambria"/>
          <w:sz w:val="24"/>
          <w:szCs w:val="24"/>
        </w:rPr>
      </w:pPr>
    </w:p>
    <w:p w14:paraId="0000004A">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B">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C">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D">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E">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F">
      <w:pPr>
        <w:pageBreakBefore w:val="0"/>
        <w:rPr>
          <w:rFonts w:ascii="Cambria" w:hAnsi="Cambria" w:eastAsia="Cambria" w:cs="Cambria"/>
          <w:sz w:val="24"/>
          <w:szCs w:val="24"/>
        </w:rPr>
      </w:pPr>
    </w:p>
    <w:p w14:paraId="00000050">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organization's vacation policy?</w:t>
      </w:r>
    </w:p>
    <w:p w14:paraId="00000051">
      <w:pPr>
        <w:pageBreakBefore w:val="0"/>
        <w:rPr>
          <w:rFonts w:ascii="Cambria" w:hAnsi="Cambria" w:eastAsia="Cambria" w:cs="Cambria"/>
          <w:sz w:val="24"/>
          <w:szCs w:val="24"/>
        </w:rPr>
      </w:pPr>
    </w:p>
    <w:p w14:paraId="00000052">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53">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54">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5">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56">
      <w:pPr>
        <w:pageBreakBefore w:val="0"/>
        <w:numPr>
          <w:ilvl w:val="0"/>
          <w:numId w:val="9"/>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57">
      <w:pPr>
        <w:pageBreakBefore w:val="0"/>
        <w:rPr>
          <w:rFonts w:ascii="Cambria" w:hAnsi="Cambria" w:eastAsia="Cambria" w:cs="Cambria"/>
          <w:sz w:val="24"/>
          <w:szCs w:val="24"/>
        </w:rPr>
      </w:pPr>
    </w:p>
    <w:p w14:paraId="00000058">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organization's meal allowances and allocation?</w:t>
      </w:r>
    </w:p>
    <w:p w14:paraId="00000059">
      <w:pPr>
        <w:pageBreakBefore w:val="0"/>
        <w:rPr>
          <w:rFonts w:ascii="Cambria" w:hAnsi="Cambria" w:eastAsia="Cambria" w:cs="Cambria"/>
          <w:sz w:val="24"/>
          <w:szCs w:val="24"/>
        </w:rPr>
      </w:pPr>
    </w:p>
    <w:p w14:paraId="0000005A">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5B">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5C">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D">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5E">
      <w:pPr>
        <w:pageBreakBefore w:val="0"/>
        <w:numPr>
          <w:ilvl w:val="0"/>
          <w:numId w:val="10"/>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5F">
      <w:pPr>
        <w:pageBreakBefore w:val="0"/>
        <w:rPr>
          <w:rFonts w:ascii="Cambria" w:hAnsi="Cambria" w:eastAsia="Cambria" w:cs="Cambria"/>
          <w:sz w:val="24"/>
          <w:szCs w:val="24"/>
        </w:rPr>
      </w:pPr>
    </w:p>
    <w:p w14:paraId="00000060">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organization's break time allocation?</w:t>
      </w:r>
    </w:p>
    <w:p w14:paraId="00000061">
      <w:pPr>
        <w:pageBreakBefore w:val="0"/>
        <w:rPr>
          <w:rFonts w:ascii="Cambria" w:hAnsi="Cambria" w:eastAsia="Cambria" w:cs="Cambria"/>
          <w:sz w:val="24"/>
          <w:szCs w:val="24"/>
        </w:rPr>
      </w:pPr>
    </w:p>
    <w:p w14:paraId="00000062">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63">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64">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5">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66">
      <w:pPr>
        <w:pageBreakBefore w:val="0"/>
        <w:numPr>
          <w:ilvl w:val="0"/>
          <w:numId w:val="11"/>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67">
      <w:pPr>
        <w:pageBreakBefore w:val="0"/>
        <w:rPr>
          <w:rFonts w:ascii="Cambria" w:hAnsi="Cambria" w:eastAsia="Cambria" w:cs="Cambria"/>
          <w:sz w:val="24"/>
          <w:szCs w:val="24"/>
        </w:rPr>
      </w:pPr>
    </w:p>
    <w:p w14:paraId="00000068">
      <w:pPr>
        <w:pageBreakBefore w:val="0"/>
        <w:rPr>
          <w:rFonts w:ascii="Cambria" w:hAnsi="Cambria" w:eastAsia="Cambria" w:cs="Cambria"/>
          <w:sz w:val="24"/>
          <w:szCs w:val="24"/>
        </w:rPr>
      </w:pPr>
      <w:r>
        <w:rPr>
          <w:rFonts w:ascii="Cambria" w:hAnsi="Cambria" w:eastAsia="Cambria" w:cs="Cambria"/>
          <w:sz w:val="24"/>
          <w:szCs w:val="24"/>
          <w:rtl w:val="0"/>
        </w:rPr>
        <w:t>Q: How satisfied are you with your organization's break time allocation?</w:t>
      </w:r>
    </w:p>
    <w:p w14:paraId="00000069">
      <w:pPr>
        <w:pageBreakBefore w:val="0"/>
        <w:rPr>
          <w:rFonts w:ascii="Cambria" w:hAnsi="Cambria" w:eastAsia="Cambria" w:cs="Cambria"/>
          <w:sz w:val="24"/>
          <w:szCs w:val="24"/>
        </w:rPr>
      </w:pPr>
    </w:p>
    <w:p w14:paraId="0000006A">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6B">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6C">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D">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6E">
      <w:pPr>
        <w:pageBreakBefore w:val="0"/>
        <w:numPr>
          <w:ilvl w:val="0"/>
          <w:numId w:val="12"/>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6F">
      <w:pPr>
        <w:pageBreakBefore w:val="0"/>
        <w:rPr>
          <w:rFonts w:ascii="Cambria" w:hAnsi="Cambria" w:eastAsia="Cambria" w:cs="Cambria"/>
          <w:sz w:val="24"/>
          <w:szCs w:val="24"/>
        </w:rPr>
      </w:pPr>
    </w:p>
    <w:p w14:paraId="00000070">
      <w:pPr>
        <w:pageBreakBefore w:val="0"/>
        <w:rPr>
          <w:rFonts w:ascii="Cambria" w:hAnsi="Cambria" w:eastAsia="Cambria" w:cs="Cambria"/>
          <w:sz w:val="24"/>
          <w:szCs w:val="24"/>
        </w:rPr>
      </w:pPr>
      <w:r>
        <w:rPr>
          <w:rFonts w:ascii="Cambria" w:hAnsi="Cambria" w:eastAsia="Cambria" w:cs="Cambria"/>
          <w:sz w:val="24"/>
          <w:szCs w:val="24"/>
          <w:rtl w:val="0"/>
        </w:rPr>
        <w:t>Q: Which three benefits already offered by the organization are most important to you?</w:t>
      </w:r>
    </w:p>
    <w:p w14:paraId="00000071">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470C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i.</w:t>
            </w:r>
          </w:p>
        </w:tc>
      </w:tr>
      <w:tr w14:paraId="3CF7D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ii.</w:t>
            </w:r>
          </w:p>
        </w:tc>
      </w:tr>
      <w:tr w14:paraId="07479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iii.</w:t>
            </w:r>
          </w:p>
        </w:tc>
      </w:tr>
    </w:tbl>
    <w:p w14:paraId="00000075">
      <w:pPr>
        <w:pageBreakBefore w:val="0"/>
        <w:rPr>
          <w:rFonts w:ascii="Cambria" w:hAnsi="Cambria" w:eastAsia="Cambria" w:cs="Cambria"/>
          <w:sz w:val="24"/>
          <w:szCs w:val="24"/>
        </w:rPr>
      </w:pPr>
    </w:p>
    <w:p w14:paraId="00000076">
      <w:pPr>
        <w:pageBreakBefore w:val="0"/>
        <w:rPr>
          <w:rFonts w:ascii="Cambria" w:hAnsi="Cambria" w:eastAsia="Cambria" w:cs="Cambria"/>
          <w:sz w:val="24"/>
          <w:szCs w:val="24"/>
        </w:rPr>
      </w:pPr>
    </w:p>
    <w:p w14:paraId="00000077">
      <w:pPr>
        <w:pageBreakBefore w:val="0"/>
        <w:rPr>
          <w:rFonts w:ascii="Cambria" w:hAnsi="Cambria" w:eastAsia="Cambria" w:cs="Cambria"/>
          <w:sz w:val="24"/>
          <w:szCs w:val="24"/>
        </w:rPr>
      </w:pPr>
      <w:r>
        <w:rPr>
          <w:rFonts w:ascii="Cambria" w:hAnsi="Cambria" w:eastAsia="Cambria" w:cs="Cambria"/>
          <w:sz w:val="24"/>
          <w:szCs w:val="24"/>
          <w:rtl w:val="0"/>
        </w:rPr>
        <w:t>Q: What are the three most important benefits that the organization does not yet offer, and you would like to have?</w:t>
      </w:r>
    </w:p>
    <w:p w14:paraId="00000078">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D081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9">
            <w:pPr>
              <w:pageBreakBefore w:val="0"/>
              <w:widowControl w:val="0"/>
              <w:spacing w:line="240" w:lineRule="auto"/>
              <w:rPr>
                <w:rFonts w:ascii="Cambria" w:hAnsi="Cambria" w:eastAsia="Cambria" w:cs="Cambria"/>
                <w:sz w:val="24"/>
                <w:szCs w:val="24"/>
              </w:rPr>
            </w:pPr>
            <w:r>
              <w:rPr>
                <w:rFonts w:ascii="Cambria" w:hAnsi="Cambria" w:eastAsia="Cambria" w:cs="Cambria"/>
                <w:sz w:val="24"/>
                <w:szCs w:val="24"/>
                <w:rtl w:val="0"/>
              </w:rPr>
              <w:t>i.</w:t>
            </w:r>
          </w:p>
        </w:tc>
      </w:tr>
      <w:tr w14:paraId="2FE5C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A">
            <w:pPr>
              <w:pageBreakBefore w:val="0"/>
              <w:widowControl w:val="0"/>
              <w:spacing w:line="240" w:lineRule="auto"/>
              <w:rPr>
                <w:rFonts w:ascii="Cambria" w:hAnsi="Cambria" w:eastAsia="Cambria" w:cs="Cambria"/>
                <w:sz w:val="24"/>
                <w:szCs w:val="24"/>
              </w:rPr>
            </w:pPr>
            <w:r>
              <w:rPr>
                <w:rFonts w:ascii="Cambria" w:hAnsi="Cambria" w:eastAsia="Cambria" w:cs="Cambria"/>
                <w:sz w:val="24"/>
                <w:szCs w:val="24"/>
                <w:rtl w:val="0"/>
              </w:rPr>
              <w:t>ii.</w:t>
            </w:r>
          </w:p>
        </w:tc>
      </w:tr>
      <w:tr w14:paraId="08284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B">
            <w:pPr>
              <w:pageBreakBefore w:val="0"/>
              <w:widowControl w:val="0"/>
              <w:spacing w:line="240" w:lineRule="auto"/>
              <w:rPr>
                <w:rFonts w:ascii="Cambria" w:hAnsi="Cambria" w:eastAsia="Cambria" w:cs="Cambria"/>
                <w:sz w:val="24"/>
                <w:szCs w:val="24"/>
              </w:rPr>
            </w:pPr>
            <w:r>
              <w:rPr>
                <w:rFonts w:ascii="Cambria" w:hAnsi="Cambria" w:eastAsia="Cambria" w:cs="Cambria"/>
                <w:sz w:val="24"/>
                <w:szCs w:val="24"/>
                <w:rtl w:val="0"/>
              </w:rPr>
              <w:t>iii.</w:t>
            </w:r>
          </w:p>
        </w:tc>
      </w:tr>
    </w:tbl>
    <w:p w14:paraId="0000007C">
      <w:pPr>
        <w:pageBreakBefore w:val="0"/>
        <w:rPr>
          <w:rFonts w:ascii="Cambria" w:hAnsi="Cambria" w:eastAsia="Cambria" w:cs="Cambria"/>
          <w:sz w:val="24"/>
          <w:szCs w:val="24"/>
        </w:rPr>
      </w:pPr>
    </w:p>
    <w:p w14:paraId="0000007D">
      <w:pPr>
        <w:pageBreakBefore w:val="0"/>
        <w:rPr>
          <w:rFonts w:ascii="Cambria" w:hAnsi="Cambria" w:eastAsia="Cambria" w:cs="Cambria"/>
          <w:sz w:val="24"/>
          <w:szCs w:val="24"/>
        </w:rPr>
      </w:pPr>
    </w:p>
    <w:p w14:paraId="0000007E">
      <w:pPr>
        <w:pageBreakBefore w:val="0"/>
        <w:rPr>
          <w:rFonts w:ascii="Cambria" w:hAnsi="Cambria" w:eastAsia="Cambria" w:cs="Cambria"/>
          <w:sz w:val="24"/>
          <w:szCs w:val="24"/>
        </w:rPr>
      </w:pPr>
      <w:r>
        <w:rPr>
          <w:rFonts w:ascii="Cambria" w:hAnsi="Cambria" w:eastAsia="Cambria" w:cs="Cambria"/>
          <w:sz w:val="24"/>
          <w:szCs w:val="24"/>
          <w:rtl w:val="0"/>
        </w:rPr>
        <w:t>Q: My benefits meet my (and my family’s) needs well:</w:t>
      </w:r>
    </w:p>
    <w:p w14:paraId="0000007F">
      <w:pPr>
        <w:pageBreakBefore w:val="0"/>
        <w:rPr>
          <w:rFonts w:ascii="Cambria" w:hAnsi="Cambria" w:eastAsia="Cambria" w:cs="Cambria"/>
          <w:sz w:val="24"/>
          <w:szCs w:val="24"/>
        </w:rPr>
      </w:pPr>
    </w:p>
    <w:p w14:paraId="00000080">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5">
      <w:pPr>
        <w:pageBreakBefore w:val="0"/>
        <w:rPr>
          <w:rFonts w:ascii="Cambria" w:hAnsi="Cambria" w:eastAsia="Cambria" w:cs="Cambria"/>
          <w:sz w:val="24"/>
          <w:szCs w:val="24"/>
        </w:rPr>
      </w:pPr>
    </w:p>
    <w:p w14:paraId="00000086">
      <w:pPr>
        <w:pageBreakBefore w:val="0"/>
        <w:rPr>
          <w:rFonts w:ascii="Cambria" w:hAnsi="Cambria" w:eastAsia="Cambria" w:cs="Cambria"/>
          <w:sz w:val="24"/>
          <w:szCs w:val="24"/>
        </w:rPr>
      </w:pPr>
      <w:r>
        <w:rPr>
          <w:rFonts w:ascii="Cambria" w:hAnsi="Cambria" w:eastAsia="Cambria" w:cs="Cambria"/>
          <w:sz w:val="24"/>
          <w:szCs w:val="24"/>
          <w:rtl w:val="0"/>
        </w:rPr>
        <w:t>Q: I am satisfied with the medical insurance package:</w:t>
      </w:r>
    </w:p>
    <w:p w14:paraId="00000087">
      <w:pPr>
        <w:pageBreakBefore w:val="0"/>
        <w:rPr>
          <w:rFonts w:ascii="Cambria" w:hAnsi="Cambria" w:eastAsia="Cambria" w:cs="Cambria"/>
          <w:sz w:val="24"/>
          <w:szCs w:val="24"/>
        </w:rPr>
      </w:pPr>
    </w:p>
    <w:p w14:paraId="00000088">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89">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8A">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8B">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8C">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8D">
      <w:pPr>
        <w:pageBreakBefore w:val="0"/>
        <w:rPr>
          <w:rFonts w:ascii="Cambria" w:hAnsi="Cambria" w:eastAsia="Cambria" w:cs="Cambria"/>
          <w:sz w:val="24"/>
          <w:szCs w:val="24"/>
        </w:rPr>
      </w:pPr>
    </w:p>
    <w:p w14:paraId="0000008E">
      <w:pPr>
        <w:pageBreakBefore w:val="0"/>
        <w:rPr>
          <w:rFonts w:ascii="Cambria" w:hAnsi="Cambria" w:eastAsia="Cambria" w:cs="Cambria"/>
          <w:sz w:val="24"/>
          <w:szCs w:val="24"/>
        </w:rPr>
      </w:pPr>
      <w:r>
        <w:rPr>
          <w:rFonts w:ascii="Cambria" w:hAnsi="Cambria" w:eastAsia="Cambria" w:cs="Cambria"/>
          <w:sz w:val="24"/>
          <w:szCs w:val="24"/>
          <w:rtl w:val="0"/>
        </w:rPr>
        <w:t>Q: I know who to talk to if I don’t understand my benefits:</w:t>
      </w:r>
    </w:p>
    <w:p w14:paraId="0000008F">
      <w:pPr>
        <w:pageBreakBefore w:val="0"/>
        <w:rPr>
          <w:rFonts w:ascii="Cambria" w:hAnsi="Cambria" w:eastAsia="Cambria" w:cs="Cambria"/>
          <w:sz w:val="24"/>
          <w:szCs w:val="24"/>
        </w:rPr>
      </w:pPr>
    </w:p>
    <w:p w14:paraId="00000090">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9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9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9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9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95">
      <w:pPr>
        <w:pageBreakBefore w:val="0"/>
        <w:rPr>
          <w:rFonts w:ascii="Cambria" w:hAnsi="Cambria" w:eastAsia="Cambria" w:cs="Cambria"/>
          <w:sz w:val="24"/>
          <w:szCs w:val="24"/>
        </w:rPr>
      </w:pPr>
    </w:p>
    <w:p w14:paraId="00000096">
      <w:pPr>
        <w:pageBreakBefore w:val="0"/>
        <w:rPr>
          <w:rFonts w:ascii="Cambria" w:hAnsi="Cambria" w:eastAsia="Cambria" w:cs="Cambria"/>
          <w:sz w:val="24"/>
          <w:szCs w:val="24"/>
        </w:rPr>
      </w:pPr>
      <w:r>
        <w:rPr>
          <w:rFonts w:ascii="Cambria" w:hAnsi="Cambria" w:eastAsia="Cambria" w:cs="Cambria"/>
          <w:sz w:val="24"/>
          <w:szCs w:val="24"/>
          <w:rtl w:val="0"/>
        </w:rPr>
        <w:t>Q: The wellness benefits offered by my company have improved my physical and/or mental health:</w:t>
      </w:r>
    </w:p>
    <w:p w14:paraId="00000097">
      <w:pPr>
        <w:pageBreakBefore w:val="0"/>
        <w:rPr>
          <w:rFonts w:ascii="Cambria" w:hAnsi="Cambria" w:eastAsia="Cambria" w:cs="Cambria"/>
          <w:sz w:val="24"/>
          <w:szCs w:val="24"/>
        </w:rPr>
      </w:pPr>
    </w:p>
    <w:p w14:paraId="00000098">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99">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9A">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9B">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9C">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9D">
      <w:pPr>
        <w:pageBreakBefore w:val="0"/>
        <w:rPr>
          <w:rFonts w:ascii="Cambria" w:hAnsi="Cambria" w:eastAsia="Cambria" w:cs="Cambria"/>
          <w:sz w:val="24"/>
          <w:szCs w:val="24"/>
        </w:rPr>
      </w:pPr>
    </w:p>
    <w:p w14:paraId="0000009E">
      <w:pPr>
        <w:pageBreakBefore w:val="0"/>
        <w:rPr>
          <w:rFonts w:ascii="Cambria" w:hAnsi="Cambria" w:eastAsia="Cambria" w:cs="Cambria"/>
          <w:sz w:val="24"/>
          <w:szCs w:val="24"/>
        </w:rPr>
      </w:pPr>
      <w:r>
        <w:rPr>
          <w:rFonts w:ascii="Cambria" w:hAnsi="Cambria" w:eastAsia="Cambria" w:cs="Cambria"/>
          <w:sz w:val="24"/>
          <w:szCs w:val="24"/>
          <w:rtl w:val="0"/>
        </w:rPr>
        <w:t>Q: Based on the offered benefits, how likely are you to recommend your organization as an employer to friends or family?</w:t>
      </w:r>
    </w:p>
    <w:p w14:paraId="0000009F">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513B2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A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A2">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A3">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A4">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A5">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A6">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A7">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A8">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A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A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AB">
      <w:pPr>
        <w:pageBreakBefore w:val="0"/>
        <w:rPr>
          <w:rFonts w:ascii="Cambria" w:hAnsi="Cambria" w:eastAsia="Cambria" w:cs="Cambria"/>
          <w:sz w:val="24"/>
          <w:szCs w:val="24"/>
        </w:rPr>
      </w:pPr>
    </w:p>
    <w:p w14:paraId="000000AC">
      <w:pPr>
        <w:pageBreakBefore w:val="0"/>
        <w:rPr>
          <w:rFonts w:ascii="Cambria" w:hAnsi="Cambria" w:eastAsia="Cambria" w:cs="Cambria"/>
          <w:sz w:val="24"/>
          <w:szCs w:val="24"/>
        </w:rPr>
      </w:pPr>
    </w:p>
    <w:p w14:paraId="000000AD">
      <w:pPr>
        <w:pageBreakBefore w:val="0"/>
        <w:rPr>
          <w:rFonts w:ascii="Cambria" w:hAnsi="Cambria" w:eastAsia="Cambria" w:cs="Cambria"/>
          <w:sz w:val="24"/>
          <w:szCs w:val="24"/>
        </w:rPr>
      </w:pPr>
      <w:r>
        <w:rPr>
          <w:rFonts w:ascii="Cambria" w:hAnsi="Cambria" w:eastAsia="Cambria" w:cs="Cambria"/>
          <w:sz w:val="24"/>
          <w:szCs w:val="24"/>
          <w:rtl w:val="0"/>
        </w:rPr>
        <w:t>Q: Do you have any additional comments, criticism, or suggestions regarding the organization's benefits policy?</w:t>
      </w:r>
    </w:p>
    <w:p w14:paraId="000000AE">
      <w:pPr>
        <w:pageBreakBefore w:val="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4B3A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B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B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B2">
      <w:pPr>
        <w:pageBreakBefore w:val="0"/>
        <w:rPr>
          <w:rFonts w:ascii="Cambria" w:hAnsi="Cambria" w:eastAsia="Cambria" w:cs="Cambria"/>
          <w:sz w:val="24"/>
          <w:szCs w:val="24"/>
        </w:rPr>
      </w:pPr>
    </w:p>
    <w:p w14:paraId="000000B3">
      <w:pPr>
        <w:pageBreakBefore w:val="0"/>
        <w:rPr>
          <w:rFonts w:ascii="Cambria" w:hAnsi="Cambria" w:eastAsia="Cambria" w:cs="Cambria"/>
          <w:sz w:val="24"/>
          <w:szCs w:val="24"/>
        </w:rPr>
      </w:pPr>
    </w:p>
    <w:p w14:paraId="000000B4">
      <w:pPr>
        <w:pageBreakBefore w:val="0"/>
        <w:rPr>
          <w:rFonts w:ascii="Cambria" w:hAnsi="Cambria" w:eastAsia="Cambria" w:cs="Cambria"/>
          <w:sz w:val="24"/>
          <w:szCs w:val="24"/>
        </w:rPr>
      </w:pPr>
      <w:r>
        <w:rPr>
          <w:rFonts w:ascii="Cambria" w:hAnsi="Cambria" w:eastAsia="Cambria" w:cs="Cambria"/>
          <w:sz w:val="24"/>
          <w:szCs w:val="24"/>
          <w:rtl w:val="0"/>
        </w:rPr>
        <w:t>Thanks for your responses!</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A070E758-CD56-4D4E-86A6-B0A9B6ED2C11}"/>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0F22EBA7-425B-47DB-B67B-B7D637E9A06E}"/>
  </w:font>
  <w:font w:name="Wingdings">
    <w:panose1 w:val="05000000000000000000"/>
    <w:charset w:val="02"/>
    <w:family w:val="auto"/>
    <w:pitch w:val="default"/>
    <w:sig w:usb0="00000000" w:usb1="00000000" w:usb2="00000000" w:usb3="00000000" w:csb0="80000000" w:csb1="00000000"/>
    <w:embedRegular r:id="rId3" w:fontKey="{DD5096C2-A41D-44B3-A0E8-CB0BA944AC92}"/>
  </w:font>
  <w:font w:name="Calibri">
    <w:panose1 w:val="020F0502020204030204"/>
    <w:charset w:val="00"/>
    <w:family w:val="swiss"/>
    <w:pitch w:val="default"/>
    <w:sig w:usb0="E4002EFF" w:usb1="C000247B" w:usb2="00000009" w:usb3="00000000" w:csb0="200001FF" w:csb1="00000000"/>
    <w:embedRegular r:id="rId4" w:fontKey="{17C130B3-D7D9-4746-98BC-298E26ACC57D}"/>
  </w:font>
  <w:font w:name="Cambria">
    <w:panose1 w:val="02040503050406030204"/>
    <w:charset w:val="00"/>
    <w:family w:val="auto"/>
    <w:pitch w:val="default"/>
    <w:sig w:usb0="E00006FF" w:usb1="420024FF" w:usb2="02000000" w:usb3="00000000" w:csb0="2000019F" w:csb1="00000000"/>
    <w:embedRegular r:id="rId5" w:fontKey="{C75716F8-ACB9-4746-9122-449421DD05F3}"/>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DFC6009C-1D78-43E4-847B-BCA07D2F07F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2A8F537B"/>
    <w:multiLevelType w:val="multilevel"/>
    <w:tmpl w:val="2A8F537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5A241D34"/>
    <w:multiLevelType w:val="multilevel"/>
    <w:tmpl w:val="5A241D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2BD09E4"/>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2026-03-03T06:34:33Z</dcterms:created>
  <dc:creator>ashvini</dc:creator>
  <cp:lastModifiedBy>Ashvini chelani</cp:lastModifiedBy>
  <dcterms:modified xsi:type="dcterms:W3CDTF">2026-03-03T06:34:39Z</dcterms:modified>
</cp:coreProperties>
</file>